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1FED8" w14:textId="66892E68" w:rsidR="002F1320" w:rsidRPr="00EF0393" w:rsidRDefault="00D9270A">
      <w:pPr>
        <w:pStyle w:val="Heading1"/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 xml:space="preserve">CV – </w:t>
      </w:r>
      <w:proofErr w:type="spellStart"/>
      <w:r w:rsidRPr="00EF0393">
        <w:rPr>
          <w:rFonts w:ascii="Arial" w:hAnsi="Arial" w:cs="Arial"/>
          <w:lang w:val="nb-NO"/>
        </w:rPr>
        <w:t>Kjerneteam</w:t>
      </w:r>
      <w:proofErr w:type="spellEnd"/>
      <w:r w:rsidRPr="00EF0393">
        <w:rPr>
          <w:rFonts w:ascii="Arial" w:hAnsi="Arial" w:cs="Arial"/>
          <w:lang w:val="nb-NO"/>
        </w:rPr>
        <w:t xml:space="preserve"> (mal)</w:t>
      </w:r>
    </w:p>
    <w:p w14:paraId="1068C523" w14:textId="77777777" w:rsidR="00D25C2C" w:rsidRPr="00EF0393" w:rsidRDefault="00D25C2C" w:rsidP="00D25C2C">
      <w:pPr>
        <w:rPr>
          <w:lang w:val="nb-NO"/>
        </w:rPr>
      </w:pPr>
    </w:p>
    <w:p w14:paraId="71A082F4" w14:textId="15635D23" w:rsidR="00197635" w:rsidRPr="00EF0393" w:rsidRDefault="00D9270A">
      <w:pPr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>Alle felt skal fylles ut</w:t>
      </w:r>
      <w:r w:rsidR="009202AD" w:rsidRPr="00EF0393">
        <w:rPr>
          <w:rFonts w:ascii="Arial" w:hAnsi="Arial" w:cs="Arial"/>
          <w:lang w:val="nb-NO"/>
        </w:rPr>
        <w:t xml:space="preserve"> og leveres i </w:t>
      </w:r>
      <w:r w:rsidR="009C7B24" w:rsidRPr="00EF0393">
        <w:rPr>
          <w:rFonts w:ascii="Arial" w:hAnsi="Arial" w:cs="Arial"/>
          <w:lang w:val="nb-NO"/>
        </w:rPr>
        <w:t>PDF</w:t>
      </w:r>
      <w:r w:rsidR="009202AD" w:rsidRPr="00EF0393">
        <w:rPr>
          <w:rFonts w:ascii="Arial" w:hAnsi="Arial" w:cs="Arial"/>
          <w:lang w:val="nb-NO"/>
        </w:rPr>
        <w:t xml:space="preserve"> format med tilbudet</w:t>
      </w:r>
      <w:r w:rsidRPr="00EF0393">
        <w:rPr>
          <w:rFonts w:ascii="Arial" w:hAnsi="Arial" w:cs="Arial"/>
          <w:lang w:val="nb-NO"/>
        </w:rPr>
        <w:t>.</w:t>
      </w:r>
    </w:p>
    <w:p w14:paraId="6D18B6D9" w14:textId="77777777" w:rsidR="002F1320" w:rsidRPr="00EF0393" w:rsidRDefault="00D9270A">
      <w:pPr>
        <w:pStyle w:val="Heading2"/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>1. Grunnopplysninger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F1320" w:rsidRPr="00EF0393" w14:paraId="6F6FE3B2" w14:textId="77777777">
        <w:tc>
          <w:tcPr>
            <w:tcW w:w="4320" w:type="dxa"/>
          </w:tcPr>
          <w:p w14:paraId="682B941F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Navn</w:t>
            </w:r>
          </w:p>
        </w:tc>
        <w:tc>
          <w:tcPr>
            <w:tcW w:w="4320" w:type="dxa"/>
          </w:tcPr>
          <w:p w14:paraId="6ADE5BAD" w14:textId="10D70ECC" w:rsidR="00CC5CF6" w:rsidRPr="00EF0393" w:rsidRDefault="00CC5CF6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07AC319C" w14:textId="77777777">
        <w:tc>
          <w:tcPr>
            <w:tcW w:w="4320" w:type="dxa"/>
          </w:tcPr>
          <w:p w14:paraId="327F1A94" w14:textId="48950BD3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Rolle i prosjektet (1-4)</w:t>
            </w:r>
          </w:p>
        </w:tc>
        <w:tc>
          <w:tcPr>
            <w:tcW w:w="4320" w:type="dxa"/>
          </w:tcPr>
          <w:p w14:paraId="512B5D6E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2F63A080" w14:textId="77777777">
        <w:tc>
          <w:tcPr>
            <w:tcW w:w="4320" w:type="dxa"/>
          </w:tcPr>
          <w:p w14:paraId="73F7EFAE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Nåværende stilling og arbeidsgiver</w:t>
            </w:r>
          </w:p>
        </w:tc>
        <w:tc>
          <w:tcPr>
            <w:tcW w:w="4320" w:type="dxa"/>
          </w:tcPr>
          <w:p w14:paraId="09B2E764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4E820109" w14:textId="77777777">
        <w:tc>
          <w:tcPr>
            <w:tcW w:w="4320" w:type="dxa"/>
          </w:tcPr>
          <w:p w14:paraId="1C1118AE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 xml:space="preserve">Utdanning (grad, </w:t>
            </w:r>
            <w:proofErr w:type="gramStart"/>
            <w:r w:rsidRPr="00EF0393">
              <w:rPr>
                <w:rFonts w:ascii="Arial" w:hAnsi="Arial" w:cs="Arial"/>
                <w:lang w:val="nb-NO"/>
              </w:rPr>
              <w:t>institusjon,</w:t>
            </w:r>
            <w:proofErr w:type="gramEnd"/>
            <w:r w:rsidRPr="00EF0393">
              <w:rPr>
                <w:rFonts w:ascii="Arial" w:hAnsi="Arial" w:cs="Arial"/>
                <w:lang w:val="nb-NO"/>
              </w:rPr>
              <w:t xml:space="preserve"> år)</w:t>
            </w:r>
          </w:p>
        </w:tc>
        <w:tc>
          <w:tcPr>
            <w:tcW w:w="4320" w:type="dxa"/>
          </w:tcPr>
          <w:p w14:paraId="56EC9E4E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48ED9508" w14:textId="77777777" w:rsidR="00D9270A" w:rsidRPr="00EF0393" w:rsidRDefault="00D9270A">
      <w:pPr>
        <w:pStyle w:val="Heading2"/>
        <w:rPr>
          <w:rFonts w:ascii="Arial" w:hAnsi="Arial" w:cs="Arial"/>
          <w:lang w:val="nb-NO"/>
        </w:rPr>
      </w:pPr>
    </w:p>
    <w:p w14:paraId="6C6E82EB" w14:textId="7F960B80" w:rsidR="002F1320" w:rsidRPr="00EF0393" w:rsidRDefault="00D9270A">
      <w:pPr>
        <w:pStyle w:val="Heading2"/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 xml:space="preserve">2. Rolle- og kompetanserelevant erfaring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F1320" w:rsidRPr="00EF0393" w14:paraId="278E8834" w14:textId="77777777">
        <w:tc>
          <w:tcPr>
            <w:tcW w:w="4320" w:type="dxa"/>
          </w:tcPr>
          <w:p w14:paraId="66A16A9A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Tilsvarende VA-/prosessanlegg</w:t>
            </w:r>
          </w:p>
        </w:tc>
        <w:tc>
          <w:tcPr>
            <w:tcW w:w="4320" w:type="dxa"/>
          </w:tcPr>
          <w:p w14:paraId="59839240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353F6E89" w14:textId="77777777">
        <w:tc>
          <w:tcPr>
            <w:tcW w:w="4320" w:type="dxa"/>
          </w:tcPr>
          <w:p w14:paraId="220BFC66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Erfaring fra samspillskontrakter / tilsvarende modeller</w:t>
            </w:r>
          </w:p>
        </w:tc>
        <w:tc>
          <w:tcPr>
            <w:tcW w:w="4320" w:type="dxa"/>
          </w:tcPr>
          <w:p w14:paraId="40DE8FCC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36E21886" w14:textId="77777777">
        <w:tc>
          <w:tcPr>
            <w:tcW w:w="4320" w:type="dxa"/>
          </w:tcPr>
          <w:p w14:paraId="5D80470C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Faktisk rolle og ansvar i prosjektene</w:t>
            </w:r>
          </w:p>
        </w:tc>
        <w:tc>
          <w:tcPr>
            <w:tcW w:w="4320" w:type="dxa"/>
          </w:tcPr>
          <w:p w14:paraId="1D3289ED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5543DE1A" w14:textId="77777777">
        <w:tc>
          <w:tcPr>
            <w:tcW w:w="4320" w:type="dxa"/>
          </w:tcPr>
          <w:p w14:paraId="1AD394D7" w14:textId="3F08D8D1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Spesiel</w:t>
            </w:r>
            <w:r w:rsidR="00EF0393">
              <w:rPr>
                <w:rFonts w:ascii="Arial" w:hAnsi="Arial" w:cs="Arial"/>
                <w:lang w:val="nb-NO"/>
              </w:rPr>
              <w:t>l</w:t>
            </w:r>
            <w:r w:rsidRPr="00EF0393">
              <w:rPr>
                <w:rFonts w:ascii="Arial" w:hAnsi="Arial" w:cs="Arial"/>
                <w:lang w:val="nb-NO"/>
              </w:rPr>
              <w:t xml:space="preserve"> relevant erfaring for dette prosjektet</w:t>
            </w:r>
          </w:p>
        </w:tc>
        <w:tc>
          <w:tcPr>
            <w:tcW w:w="4320" w:type="dxa"/>
          </w:tcPr>
          <w:p w14:paraId="4201AC82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23A2849C" w14:textId="77777777" w:rsidR="00D9270A" w:rsidRPr="00EF0393" w:rsidRDefault="00D9270A">
      <w:pPr>
        <w:pStyle w:val="Heading2"/>
        <w:rPr>
          <w:rFonts w:ascii="Arial" w:hAnsi="Arial" w:cs="Arial"/>
          <w:lang w:val="nb-NO"/>
        </w:rPr>
      </w:pPr>
    </w:p>
    <w:p w14:paraId="27AC7459" w14:textId="5AC07056" w:rsidR="002F1320" w:rsidRPr="00EF0393" w:rsidRDefault="00D9270A">
      <w:pPr>
        <w:pStyle w:val="Heading2"/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>3. Referanseprosjekter (maks 5)</w:t>
      </w:r>
    </w:p>
    <w:p w14:paraId="1DF83933" w14:textId="3F5055F0" w:rsidR="002F1320" w:rsidRPr="00EF0393" w:rsidRDefault="00D9270A">
      <w:pPr>
        <w:rPr>
          <w:rFonts w:ascii="Arial" w:hAnsi="Arial" w:cs="Arial"/>
          <w:lang w:val="nb-NO"/>
        </w:rPr>
      </w:pPr>
      <w:r w:rsidRPr="00AF742C">
        <w:rPr>
          <w:rFonts w:ascii="Arial" w:hAnsi="Arial" w:cs="Arial"/>
          <w:lang w:val="nb-NO"/>
        </w:rPr>
        <w:t xml:space="preserve">Oppgi inntil </w:t>
      </w:r>
      <w:r w:rsidR="00BD4DEE">
        <w:rPr>
          <w:rFonts w:ascii="Arial" w:hAnsi="Arial" w:cs="Arial"/>
          <w:lang w:val="nb-NO"/>
        </w:rPr>
        <w:t>fem</w:t>
      </w:r>
      <w:r w:rsidRPr="00AF742C">
        <w:rPr>
          <w:rFonts w:ascii="Arial" w:hAnsi="Arial" w:cs="Arial"/>
          <w:lang w:val="nb-NO"/>
        </w:rPr>
        <w:t xml:space="preserve"> </w:t>
      </w:r>
      <w:r w:rsidRPr="00EF0393">
        <w:rPr>
          <w:rFonts w:ascii="Arial" w:hAnsi="Arial" w:cs="Arial"/>
          <w:lang w:val="nb-NO"/>
        </w:rPr>
        <w:t>relevante referanseprosjekter. Ett prosjekt per tabell.</w:t>
      </w:r>
    </w:p>
    <w:p w14:paraId="56B71C36" w14:textId="77777777" w:rsidR="002F1320" w:rsidRPr="00EF0393" w:rsidRDefault="00D9270A">
      <w:pPr>
        <w:rPr>
          <w:rFonts w:ascii="Arial" w:hAnsi="Arial" w:cs="Arial"/>
          <w:b/>
          <w:lang w:val="nb-NO"/>
        </w:rPr>
      </w:pPr>
      <w:r w:rsidRPr="00EF0393">
        <w:rPr>
          <w:rFonts w:ascii="Arial" w:hAnsi="Arial" w:cs="Arial"/>
          <w:b/>
          <w:lang w:val="nb-NO"/>
        </w:rPr>
        <w:t>Referanseprosjekt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F1320" w:rsidRPr="00EF0393" w14:paraId="6B3FDDC7" w14:textId="77777777">
        <w:tc>
          <w:tcPr>
            <w:tcW w:w="4320" w:type="dxa"/>
          </w:tcPr>
          <w:p w14:paraId="49C236C8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Prosjektnavn og byggherre</w:t>
            </w:r>
          </w:p>
        </w:tc>
        <w:tc>
          <w:tcPr>
            <w:tcW w:w="4320" w:type="dxa"/>
          </w:tcPr>
          <w:p w14:paraId="3ABC7777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05433C71" w14:textId="77777777">
        <w:tc>
          <w:tcPr>
            <w:tcW w:w="4320" w:type="dxa"/>
          </w:tcPr>
          <w:p w14:paraId="0C2C1B6D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Kort prosjektbeskrivelse</w:t>
            </w:r>
          </w:p>
        </w:tc>
        <w:tc>
          <w:tcPr>
            <w:tcW w:w="4320" w:type="dxa"/>
          </w:tcPr>
          <w:p w14:paraId="1324C917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3A901969" w14:textId="77777777">
        <w:tc>
          <w:tcPr>
            <w:tcW w:w="4320" w:type="dxa"/>
          </w:tcPr>
          <w:p w14:paraId="7F7280A8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Rolle og ansvar</w:t>
            </w:r>
          </w:p>
        </w:tc>
        <w:tc>
          <w:tcPr>
            <w:tcW w:w="4320" w:type="dxa"/>
          </w:tcPr>
          <w:p w14:paraId="66BEA36A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3AE4AB58" w14:textId="77777777">
        <w:tc>
          <w:tcPr>
            <w:tcW w:w="4320" w:type="dxa"/>
          </w:tcPr>
          <w:p w14:paraId="452BAD4E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Kontraktsform (samspill / total / utførelse)</w:t>
            </w:r>
          </w:p>
        </w:tc>
        <w:tc>
          <w:tcPr>
            <w:tcW w:w="4320" w:type="dxa"/>
          </w:tcPr>
          <w:p w14:paraId="37A47336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70046A8C" w14:textId="77777777">
        <w:tc>
          <w:tcPr>
            <w:tcW w:w="4320" w:type="dxa"/>
          </w:tcPr>
          <w:p w14:paraId="718E28CE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Tidsperiode</w:t>
            </w:r>
          </w:p>
        </w:tc>
        <w:tc>
          <w:tcPr>
            <w:tcW w:w="4320" w:type="dxa"/>
          </w:tcPr>
          <w:p w14:paraId="75C05EDE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2483AAE3" w14:textId="77777777">
        <w:tc>
          <w:tcPr>
            <w:tcW w:w="4320" w:type="dxa"/>
          </w:tcPr>
          <w:p w14:paraId="74787F75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 xml:space="preserve">Referanseperson (navn, </w:t>
            </w:r>
            <w:proofErr w:type="gramStart"/>
            <w:r w:rsidRPr="00EF0393">
              <w:rPr>
                <w:rFonts w:ascii="Arial" w:hAnsi="Arial" w:cs="Arial"/>
                <w:lang w:val="nb-NO"/>
              </w:rPr>
              <w:t>telefon,</w:t>
            </w:r>
            <w:proofErr w:type="gramEnd"/>
            <w:r w:rsidRPr="00EF0393">
              <w:rPr>
                <w:rFonts w:ascii="Arial" w:hAnsi="Arial" w:cs="Arial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4DBE9C6C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6622A788" w14:textId="77777777" w:rsidR="00D9270A" w:rsidRPr="00EF0393" w:rsidRDefault="00D9270A">
      <w:pPr>
        <w:rPr>
          <w:rFonts w:ascii="Arial" w:hAnsi="Arial" w:cs="Arial"/>
          <w:lang w:val="nb-NO"/>
        </w:rPr>
      </w:pPr>
    </w:p>
    <w:p w14:paraId="6A3F7D29" w14:textId="79FFD1DB" w:rsidR="002F1320" w:rsidRPr="00EF0393" w:rsidRDefault="00D9270A">
      <w:pPr>
        <w:rPr>
          <w:rFonts w:ascii="Arial" w:hAnsi="Arial" w:cs="Arial"/>
          <w:b/>
          <w:lang w:val="nb-NO"/>
        </w:rPr>
      </w:pPr>
      <w:r w:rsidRPr="00EF0393">
        <w:rPr>
          <w:rFonts w:ascii="Arial" w:hAnsi="Arial" w:cs="Arial"/>
          <w:b/>
          <w:lang w:val="nb-NO"/>
        </w:rPr>
        <w:t>Referanseprosjekt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F1320" w:rsidRPr="00EF0393" w14:paraId="5C235E06" w14:textId="77777777">
        <w:tc>
          <w:tcPr>
            <w:tcW w:w="4320" w:type="dxa"/>
          </w:tcPr>
          <w:p w14:paraId="20B17EAA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Prosjektnavn og byggherre</w:t>
            </w:r>
          </w:p>
        </w:tc>
        <w:tc>
          <w:tcPr>
            <w:tcW w:w="4320" w:type="dxa"/>
          </w:tcPr>
          <w:p w14:paraId="54550165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31CB076C" w14:textId="77777777">
        <w:tc>
          <w:tcPr>
            <w:tcW w:w="4320" w:type="dxa"/>
          </w:tcPr>
          <w:p w14:paraId="53DB0051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Kort prosjektbeskrivelse</w:t>
            </w:r>
          </w:p>
        </w:tc>
        <w:tc>
          <w:tcPr>
            <w:tcW w:w="4320" w:type="dxa"/>
          </w:tcPr>
          <w:p w14:paraId="13A81219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208A4FCC" w14:textId="77777777">
        <w:tc>
          <w:tcPr>
            <w:tcW w:w="4320" w:type="dxa"/>
          </w:tcPr>
          <w:p w14:paraId="54E898DE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Rolle og ansvar</w:t>
            </w:r>
          </w:p>
        </w:tc>
        <w:tc>
          <w:tcPr>
            <w:tcW w:w="4320" w:type="dxa"/>
          </w:tcPr>
          <w:p w14:paraId="7A3D664B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452C227F" w14:textId="77777777">
        <w:tc>
          <w:tcPr>
            <w:tcW w:w="4320" w:type="dxa"/>
          </w:tcPr>
          <w:p w14:paraId="75240505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Kontraktsform (samspill / total / utførelse)</w:t>
            </w:r>
          </w:p>
        </w:tc>
        <w:tc>
          <w:tcPr>
            <w:tcW w:w="4320" w:type="dxa"/>
          </w:tcPr>
          <w:p w14:paraId="01E18EB3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3BED1AA3" w14:textId="77777777">
        <w:tc>
          <w:tcPr>
            <w:tcW w:w="4320" w:type="dxa"/>
          </w:tcPr>
          <w:p w14:paraId="49344831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Tidsperiode</w:t>
            </w:r>
          </w:p>
        </w:tc>
        <w:tc>
          <w:tcPr>
            <w:tcW w:w="4320" w:type="dxa"/>
          </w:tcPr>
          <w:p w14:paraId="75C25969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36F45D5F" w14:textId="77777777">
        <w:tc>
          <w:tcPr>
            <w:tcW w:w="4320" w:type="dxa"/>
          </w:tcPr>
          <w:p w14:paraId="1223C50C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 xml:space="preserve">Referanseperson (navn, </w:t>
            </w:r>
            <w:proofErr w:type="gramStart"/>
            <w:r w:rsidRPr="00EF0393">
              <w:rPr>
                <w:rFonts w:ascii="Arial" w:hAnsi="Arial" w:cs="Arial"/>
                <w:lang w:val="nb-NO"/>
              </w:rPr>
              <w:t>telefon,</w:t>
            </w:r>
            <w:proofErr w:type="gramEnd"/>
            <w:r w:rsidRPr="00EF0393">
              <w:rPr>
                <w:rFonts w:ascii="Arial" w:hAnsi="Arial" w:cs="Arial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014B0B12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472DF0BF" w14:textId="77777777" w:rsidR="00D9270A" w:rsidRPr="00EF0393" w:rsidRDefault="00D9270A">
      <w:pPr>
        <w:rPr>
          <w:rFonts w:ascii="Arial" w:hAnsi="Arial" w:cs="Arial"/>
          <w:lang w:val="nb-NO"/>
        </w:rPr>
      </w:pPr>
    </w:p>
    <w:p w14:paraId="57AEE951" w14:textId="5A81F8AD" w:rsidR="002F1320" w:rsidRPr="00EF0393" w:rsidRDefault="00D9270A">
      <w:pPr>
        <w:rPr>
          <w:rFonts w:ascii="Arial" w:hAnsi="Arial" w:cs="Arial"/>
          <w:b/>
          <w:lang w:val="nb-NO"/>
        </w:rPr>
      </w:pPr>
      <w:r w:rsidRPr="00EF0393">
        <w:rPr>
          <w:rFonts w:ascii="Arial" w:hAnsi="Arial" w:cs="Arial"/>
          <w:b/>
          <w:lang w:val="nb-NO"/>
        </w:rPr>
        <w:t>Referanseprosjekt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F1320" w:rsidRPr="00EF0393" w14:paraId="18FEDCAD" w14:textId="77777777">
        <w:tc>
          <w:tcPr>
            <w:tcW w:w="4320" w:type="dxa"/>
          </w:tcPr>
          <w:p w14:paraId="6C39ABA1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Prosjektnavn og byggherre</w:t>
            </w:r>
          </w:p>
        </w:tc>
        <w:tc>
          <w:tcPr>
            <w:tcW w:w="4320" w:type="dxa"/>
          </w:tcPr>
          <w:p w14:paraId="7B7A2C35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3B9A835B" w14:textId="77777777">
        <w:tc>
          <w:tcPr>
            <w:tcW w:w="4320" w:type="dxa"/>
          </w:tcPr>
          <w:p w14:paraId="04649039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Kort prosjektbeskrivelse</w:t>
            </w:r>
          </w:p>
        </w:tc>
        <w:tc>
          <w:tcPr>
            <w:tcW w:w="4320" w:type="dxa"/>
          </w:tcPr>
          <w:p w14:paraId="20FD971A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6DAE68FA" w14:textId="77777777">
        <w:tc>
          <w:tcPr>
            <w:tcW w:w="4320" w:type="dxa"/>
          </w:tcPr>
          <w:p w14:paraId="31AE1BC4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Rolle og ansvar</w:t>
            </w:r>
          </w:p>
        </w:tc>
        <w:tc>
          <w:tcPr>
            <w:tcW w:w="4320" w:type="dxa"/>
          </w:tcPr>
          <w:p w14:paraId="7F6C02A5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2CF66DC4" w14:textId="77777777">
        <w:tc>
          <w:tcPr>
            <w:tcW w:w="4320" w:type="dxa"/>
          </w:tcPr>
          <w:p w14:paraId="56FE3488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Kontraktsform (samspill / total / utførelse)</w:t>
            </w:r>
          </w:p>
        </w:tc>
        <w:tc>
          <w:tcPr>
            <w:tcW w:w="4320" w:type="dxa"/>
          </w:tcPr>
          <w:p w14:paraId="71322D08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4459C9CF" w14:textId="77777777">
        <w:tc>
          <w:tcPr>
            <w:tcW w:w="4320" w:type="dxa"/>
          </w:tcPr>
          <w:p w14:paraId="04DDB460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Tidsperiode</w:t>
            </w:r>
          </w:p>
        </w:tc>
        <w:tc>
          <w:tcPr>
            <w:tcW w:w="4320" w:type="dxa"/>
          </w:tcPr>
          <w:p w14:paraId="485D74E1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5541FE3D" w14:textId="77777777">
        <w:tc>
          <w:tcPr>
            <w:tcW w:w="4320" w:type="dxa"/>
          </w:tcPr>
          <w:p w14:paraId="439FDD85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 xml:space="preserve">Referanseperson (navn, </w:t>
            </w:r>
            <w:proofErr w:type="gramStart"/>
            <w:r w:rsidRPr="00EF0393">
              <w:rPr>
                <w:rFonts w:ascii="Arial" w:hAnsi="Arial" w:cs="Arial"/>
                <w:lang w:val="nb-NO"/>
              </w:rPr>
              <w:t>telefon,</w:t>
            </w:r>
            <w:proofErr w:type="gramEnd"/>
            <w:r w:rsidRPr="00EF0393">
              <w:rPr>
                <w:rFonts w:ascii="Arial" w:hAnsi="Arial" w:cs="Arial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6702108E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6A75F973" w14:textId="77777777" w:rsidR="00D9270A" w:rsidRPr="00EF0393" w:rsidRDefault="00D9270A" w:rsidP="00D9270A">
      <w:pPr>
        <w:rPr>
          <w:rFonts w:ascii="Arial" w:hAnsi="Arial" w:cs="Arial"/>
          <w:lang w:val="nb-NO"/>
        </w:rPr>
      </w:pPr>
    </w:p>
    <w:p w14:paraId="63F03232" w14:textId="77777777" w:rsidR="00D9270A" w:rsidRPr="00EF0393" w:rsidRDefault="00D9270A" w:rsidP="00D9270A">
      <w:pPr>
        <w:rPr>
          <w:rFonts w:ascii="Arial" w:hAnsi="Arial" w:cs="Arial"/>
          <w:lang w:val="nb-NO"/>
        </w:rPr>
      </w:pPr>
    </w:p>
    <w:p w14:paraId="19F81EA2" w14:textId="610A1F1F" w:rsidR="00D9270A" w:rsidRPr="00EF0393" w:rsidRDefault="00D9270A" w:rsidP="00D9270A">
      <w:pPr>
        <w:rPr>
          <w:rFonts w:ascii="Arial" w:hAnsi="Arial" w:cs="Arial"/>
          <w:b/>
          <w:lang w:val="nb-NO"/>
        </w:rPr>
      </w:pPr>
      <w:r w:rsidRPr="00EF0393">
        <w:rPr>
          <w:rFonts w:ascii="Arial" w:hAnsi="Arial" w:cs="Arial"/>
          <w:b/>
          <w:lang w:val="nb-NO"/>
        </w:rPr>
        <w:t>Referanseprosjekt 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D9270A" w:rsidRPr="00EF0393" w14:paraId="550E523F" w14:textId="77777777" w:rsidTr="00255F7E">
        <w:tc>
          <w:tcPr>
            <w:tcW w:w="4320" w:type="dxa"/>
          </w:tcPr>
          <w:p w14:paraId="5EBBDF5A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Prosjektnavn og byggherre</w:t>
            </w:r>
          </w:p>
        </w:tc>
        <w:tc>
          <w:tcPr>
            <w:tcW w:w="4320" w:type="dxa"/>
          </w:tcPr>
          <w:p w14:paraId="687469DE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29EEECFD" w14:textId="77777777" w:rsidTr="00255F7E">
        <w:tc>
          <w:tcPr>
            <w:tcW w:w="4320" w:type="dxa"/>
          </w:tcPr>
          <w:p w14:paraId="21762A9B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Kort prosjektbeskrivelse</w:t>
            </w:r>
          </w:p>
        </w:tc>
        <w:tc>
          <w:tcPr>
            <w:tcW w:w="4320" w:type="dxa"/>
          </w:tcPr>
          <w:p w14:paraId="4D4D4F7A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73F60DE1" w14:textId="77777777" w:rsidTr="00255F7E">
        <w:tc>
          <w:tcPr>
            <w:tcW w:w="4320" w:type="dxa"/>
          </w:tcPr>
          <w:p w14:paraId="4E066E71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Rolle og ansvar</w:t>
            </w:r>
          </w:p>
        </w:tc>
        <w:tc>
          <w:tcPr>
            <w:tcW w:w="4320" w:type="dxa"/>
          </w:tcPr>
          <w:p w14:paraId="67C7B84B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1F6DBA3D" w14:textId="77777777" w:rsidTr="00255F7E">
        <w:tc>
          <w:tcPr>
            <w:tcW w:w="4320" w:type="dxa"/>
          </w:tcPr>
          <w:p w14:paraId="417F5B83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Kontraktsform (samspill / total / utførelse)</w:t>
            </w:r>
          </w:p>
        </w:tc>
        <w:tc>
          <w:tcPr>
            <w:tcW w:w="4320" w:type="dxa"/>
          </w:tcPr>
          <w:p w14:paraId="4DE68449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3078983F" w14:textId="77777777" w:rsidTr="00255F7E">
        <w:tc>
          <w:tcPr>
            <w:tcW w:w="4320" w:type="dxa"/>
          </w:tcPr>
          <w:p w14:paraId="4F8E8835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Tidsperiode</w:t>
            </w:r>
          </w:p>
        </w:tc>
        <w:tc>
          <w:tcPr>
            <w:tcW w:w="4320" w:type="dxa"/>
          </w:tcPr>
          <w:p w14:paraId="2A0C2F20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BD4DEE" w14:paraId="2C8C16BC" w14:textId="77777777" w:rsidTr="00255F7E">
        <w:tc>
          <w:tcPr>
            <w:tcW w:w="4320" w:type="dxa"/>
          </w:tcPr>
          <w:p w14:paraId="1D757684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 xml:space="preserve">Referanseperson (navn, </w:t>
            </w:r>
            <w:proofErr w:type="gramStart"/>
            <w:r w:rsidRPr="00EF0393">
              <w:rPr>
                <w:rFonts w:ascii="Arial" w:hAnsi="Arial" w:cs="Arial"/>
                <w:lang w:val="nb-NO"/>
              </w:rPr>
              <w:t>telefon,</w:t>
            </w:r>
            <w:proofErr w:type="gramEnd"/>
            <w:r w:rsidRPr="00EF0393">
              <w:rPr>
                <w:rFonts w:ascii="Arial" w:hAnsi="Arial" w:cs="Arial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3E506053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1551082F" w14:textId="77777777" w:rsidR="00D9270A" w:rsidRPr="00EF0393" w:rsidRDefault="00D9270A" w:rsidP="00D9270A">
      <w:pPr>
        <w:pStyle w:val="Heading2"/>
        <w:rPr>
          <w:rFonts w:ascii="Arial" w:hAnsi="Arial" w:cs="Arial"/>
          <w:lang w:val="nb-NO"/>
        </w:rPr>
      </w:pPr>
    </w:p>
    <w:p w14:paraId="45BE785A" w14:textId="58E979C4" w:rsidR="00D9270A" w:rsidRPr="00EF0393" w:rsidRDefault="00D9270A" w:rsidP="00D9270A">
      <w:pPr>
        <w:rPr>
          <w:rFonts w:ascii="Arial" w:hAnsi="Arial" w:cs="Arial"/>
          <w:b/>
          <w:lang w:val="nb-NO"/>
        </w:rPr>
      </w:pPr>
      <w:r w:rsidRPr="00EF0393">
        <w:rPr>
          <w:rFonts w:ascii="Arial" w:hAnsi="Arial" w:cs="Arial"/>
          <w:b/>
          <w:lang w:val="nb-NO"/>
        </w:rPr>
        <w:t>Referanseprosjekt 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D9270A" w:rsidRPr="00EF0393" w14:paraId="7A7022F9" w14:textId="77777777" w:rsidTr="00255F7E">
        <w:tc>
          <w:tcPr>
            <w:tcW w:w="4320" w:type="dxa"/>
          </w:tcPr>
          <w:p w14:paraId="371BF714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Prosjektnavn og byggherre</w:t>
            </w:r>
          </w:p>
        </w:tc>
        <w:tc>
          <w:tcPr>
            <w:tcW w:w="4320" w:type="dxa"/>
          </w:tcPr>
          <w:p w14:paraId="46E280B3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0D11F0EA" w14:textId="77777777" w:rsidTr="00255F7E">
        <w:tc>
          <w:tcPr>
            <w:tcW w:w="4320" w:type="dxa"/>
          </w:tcPr>
          <w:p w14:paraId="3AFAA364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Kort prosjektbeskrivelse</w:t>
            </w:r>
          </w:p>
        </w:tc>
        <w:tc>
          <w:tcPr>
            <w:tcW w:w="4320" w:type="dxa"/>
          </w:tcPr>
          <w:p w14:paraId="3C5B13C3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13206447" w14:textId="77777777" w:rsidTr="00255F7E">
        <w:tc>
          <w:tcPr>
            <w:tcW w:w="4320" w:type="dxa"/>
          </w:tcPr>
          <w:p w14:paraId="04540905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Rolle og ansvar</w:t>
            </w:r>
          </w:p>
        </w:tc>
        <w:tc>
          <w:tcPr>
            <w:tcW w:w="4320" w:type="dxa"/>
          </w:tcPr>
          <w:p w14:paraId="26EAA749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2C5BF82B" w14:textId="77777777" w:rsidTr="00255F7E">
        <w:tc>
          <w:tcPr>
            <w:tcW w:w="4320" w:type="dxa"/>
          </w:tcPr>
          <w:p w14:paraId="5CB3B994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Kontraktsform (samspill / total / utførelse)</w:t>
            </w:r>
          </w:p>
        </w:tc>
        <w:tc>
          <w:tcPr>
            <w:tcW w:w="4320" w:type="dxa"/>
          </w:tcPr>
          <w:p w14:paraId="75E34F09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EF0393" w14:paraId="13AA1B04" w14:textId="77777777" w:rsidTr="00255F7E">
        <w:tc>
          <w:tcPr>
            <w:tcW w:w="4320" w:type="dxa"/>
          </w:tcPr>
          <w:p w14:paraId="5F4C52AD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Tidsperiode</w:t>
            </w:r>
          </w:p>
        </w:tc>
        <w:tc>
          <w:tcPr>
            <w:tcW w:w="4320" w:type="dxa"/>
          </w:tcPr>
          <w:p w14:paraId="0E0C9483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  <w:tr w:rsidR="00D9270A" w:rsidRPr="00BD4DEE" w14:paraId="66D82647" w14:textId="77777777" w:rsidTr="00255F7E">
        <w:tc>
          <w:tcPr>
            <w:tcW w:w="4320" w:type="dxa"/>
          </w:tcPr>
          <w:p w14:paraId="7FDB2F7B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 xml:space="preserve">Referanseperson (navn, </w:t>
            </w:r>
            <w:proofErr w:type="gramStart"/>
            <w:r w:rsidRPr="00EF0393">
              <w:rPr>
                <w:rFonts w:ascii="Arial" w:hAnsi="Arial" w:cs="Arial"/>
                <w:lang w:val="nb-NO"/>
              </w:rPr>
              <w:t>telefon,</w:t>
            </w:r>
            <w:proofErr w:type="gramEnd"/>
            <w:r w:rsidRPr="00EF0393">
              <w:rPr>
                <w:rFonts w:ascii="Arial" w:hAnsi="Arial" w:cs="Arial"/>
                <w:lang w:val="nb-NO"/>
              </w:rPr>
              <w:t xml:space="preserve"> e-post)</w:t>
            </w:r>
          </w:p>
        </w:tc>
        <w:tc>
          <w:tcPr>
            <w:tcW w:w="4320" w:type="dxa"/>
          </w:tcPr>
          <w:p w14:paraId="16B98962" w14:textId="77777777" w:rsidR="00D9270A" w:rsidRPr="00EF0393" w:rsidRDefault="00D9270A" w:rsidP="00255F7E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1CCAAC64" w14:textId="77777777" w:rsidR="00D9270A" w:rsidRPr="00EF0393" w:rsidRDefault="00D9270A">
      <w:pPr>
        <w:pStyle w:val="Heading2"/>
        <w:rPr>
          <w:rFonts w:ascii="Arial" w:hAnsi="Arial" w:cs="Arial"/>
          <w:lang w:val="nb-NO"/>
        </w:rPr>
      </w:pPr>
    </w:p>
    <w:p w14:paraId="5FC33E27" w14:textId="5C926421" w:rsidR="002F1320" w:rsidRPr="00EF0393" w:rsidRDefault="00D9270A">
      <w:pPr>
        <w:pStyle w:val="Heading2"/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 xml:space="preserve">4. Bidrag til samhandling og team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6"/>
        <w:gridCol w:w="4314"/>
      </w:tblGrid>
      <w:tr w:rsidR="002F1320" w:rsidRPr="00EF0393" w14:paraId="4CDD1FC9" w14:textId="77777777" w:rsidTr="00AF742C">
        <w:tc>
          <w:tcPr>
            <w:tcW w:w="4316" w:type="dxa"/>
          </w:tcPr>
          <w:p w14:paraId="60344FC2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Erfaring med tverrfaglig samarbeid</w:t>
            </w:r>
          </w:p>
        </w:tc>
        <w:tc>
          <w:tcPr>
            <w:tcW w:w="4314" w:type="dxa"/>
          </w:tcPr>
          <w:p w14:paraId="51E4AD67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00D22034" w14:textId="77777777" w:rsidTr="00AF742C">
        <w:tc>
          <w:tcPr>
            <w:tcW w:w="4316" w:type="dxa"/>
          </w:tcPr>
          <w:p w14:paraId="5A1933EA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Tidligere samarbeid med øvrige i kjerneteamet (hvis relevant)</w:t>
            </w:r>
          </w:p>
        </w:tc>
        <w:tc>
          <w:tcPr>
            <w:tcW w:w="4314" w:type="dxa"/>
          </w:tcPr>
          <w:p w14:paraId="13E9864E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4C2C3E4E" w14:textId="77777777" w:rsidR="00D9270A" w:rsidRPr="00EF0393" w:rsidRDefault="00D9270A">
      <w:pPr>
        <w:pStyle w:val="Heading2"/>
        <w:rPr>
          <w:rFonts w:ascii="Arial" w:hAnsi="Arial" w:cs="Arial"/>
          <w:lang w:val="nb-NO"/>
        </w:rPr>
      </w:pPr>
    </w:p>
    <w:p w14:paraId="6D5A4C81" w14:textId="023F299E" w:rsidR="002F1320" w:rsidRPr="00EF0393" w:rsidRDefault="00D9270A">
      <w:pPr>
        <w:pStyle w:val="Heading2"/>
        <w:rPr>
          <w:rFonts w:ascii="Arial" w:hAnsi="Arial" w:cs="Arial"/>
          <w:lang w:val="nb-NO"/>
        </w:rPr>
      </w:pPr>
      <w:r w:rsidRPr="00EF0393">
        <w:rPr>
          <w:rFonts w:ascii="Arial" w:hAnsi="Arial" w:cs="Arial"/>
          <w:lang w:val="nb-NO"/>
        </w:rPr>
        <w:t>5. Tilleggsinformasjon (valgfritt)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17"/>
        <w:gridCol w:w="4313"/>
      </w:tblGrid>
      <w:tr w:rsidR="002F1320" w:rsidRPr="00EF0393" w14:paraId="7300DCCA" w14:textId="77777777">
        <w:tc>
          <w:tcPr>
            <w:tcW w:w="4320" w:type="dxa"/>
          </w:tcPr>
          <w:p w14:paraId="3C35DEDC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Sertifiseringer</w:t>
            </w:r>
          </w:p>
        </w:tc>
        <w:tc>
          <w:tcPr>
            <w:tcW w:w="4320" w:type="dxa"/>
          </w:tcPr>
          <w:p w14:paraId="79B36A45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EF0393" w14:paraId="0660CF23" w14:textId="77777777">
        <w:tc>
          <w:tcPr>
            <w:tcW w:w="4320" w:type="dxa"/>
          </w:tcPr>
          <w:p w14:paraId="032317D0" w14:textId="77777777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t>Spesialkompetanse</w:t>
            </w:r>
          </w:p>
        </w:tc>
        <w:tc>
          <w:tcPr>
            <w:tcW w:w="4320" w:type="dxa"/>
          </w:tcPr>
          <w:p w14:paraId="745545B9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  <w:tr w:rsidR="002F1320" w:rsidRPr="00BD4DEE" w14:paraId="513D5AC0" w14:textId="77777777">
        <w:tc>
          <w:tcPr>
            <w:tcW w:w="4320" w:type="dxa"/>
          </w:tcPr>
          <w:p w14:paraId="4AF71EBF" w14:textId="24665EE5" w:rsidR="002F1320" w:rsidRPr="00EF0393" w:rsidRDefault="00D9270A">
            <w:pPr>
              <w:rPr>
                <w:rFonts w:ascii="Arial" w:hAnsi="Arial" w:cs="Arial"/>
                <w:lang w:val="nb-NO"/>
              </w:rPr>
            </w:pPr>
            <w:r w:rsidRPr="00EF0393">
              <w:rPr>
                <w:rFonts w:ascii="Arial" w:hAnsi="Arial" w:cs="Arial"/>
                <w:lang w:val="nb-NO"/>
              </w:rPr>
              <w:lastRenderedPageBreak/>
              <w:t>BIM- og/eller digitale verktøy (særlig relevant for 3)</w:t>
            </w:r>
          </w:p>
        </w:tc>
        <w:tc>
          <w:tcPr>
            <w:tcW w:w="4320" w:type="dxa"/>
          </w:tcPr>
          <w:p w14:paraId="05636599" w14:textId="77777777" w:rsidR="002F1320" w:rsidRPr="00EF0393" w:rsidRDefault="002F1320">
            <w:pPr>
              <w:rPr>
                <w:rFonts w:ascii="Arial" w:hAnsi="Arial" w:cs="Arial"/>
                <w:lang w:val="nb-NO"/>
              </w:rPr>
            </w:pPr>
          </w:p>
        </w:tc>
      </w:tr>
    </w:tbl>
    <w:p w14:paraId="39CF4C1F" w14:textId="77777777" w:rsidR="00D9270A" w:rsidRPr="00EF0393" w:rsidRDefault="00D9270A">
      <w:pPr>
        <w:rPr>
          <w:rFonts w:ascii="Arial" w:hAnsi="Arial" w:cs="Arial"/>
          <w:lang w:val="nb-NO"/>
        </w:rPr>
      </w:pPr>
    </w:p>
    <w:sectPr w:rsidR="00D9270A" w:rsidRPr="00EF0393" w:rsidSect="00034616">
      <w:headerReference w:type="defaul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AD215" w14:textId="77777777" w:rsidR="00084C2A" w:rsidRDefault="00084C2A" w:rsidP="002E2865">
      <w:pPr>
        <w:spacing w:after="0" w:line="240" w:lineRule="auto"/>
      </w:pPr>
      <w:r>
        <w:separator/>
      </w:r>
    </w:p>
  </w:endnote>
  <w:endnote w:type="continuationSeparator" w:id="0">
    <w:p w14:paraId="753964F1" w14:textId="77777777" w:rsidR="00084C2A" w:rsidRDefault="00084C2A" w:rsidP="002E28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AE48C" w14:textId="77777777" w:rsidR="00084C2A" w:rsidRDefault="00084C2A" w:rsidP="002E2865">
      <w:pPr>
        <w:spacing w:after="0" w:line="240" w:lineRule="auto"/>
      </w:pPr>
      <w:r>
        <w:separator/>
      </w:r>
    </w:p>
  </w:footnote>
  <w:footnote w:type="continuationSeparator" w:id="0">
    <w:p w14:paraId="7BC03246" w14:textId="77777777" w:rsidR="00084C2A" w:rsidRDefault="00084C2A" w:rsidP="002E28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D7A7F" w14:textId="0033C8B0" w:rsidR="00CA256B" w:rsidRDefault="00E87636" w:rsidP="00781F34">
    <w:pPr>
      <w:pStyle w:val="Header"/>
      <w:jc w:val="center"/>
      <w:rPr>
        <w:rFonts w:ascii="Arial" w:hAnsi="Arial" w:cs="Arial"/>
        <w:sz w:val="20"/>
        <w:szCs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0FA25B16" wp14:editId="45AEA6A8">
          <wp:simplePos x="0" y="0"/>
          <wp:positionH relativeFrom="margin">
            <wp:posOffset>4752340</wp:posOffset>
          </wp:positionH>
          <wp:positionV relativeFrom="paragraph">
            <wp:posOffset>8255</wp:posOffset>
          </wp:positionV>
          <wp:extent cx="1334770" cy="276860"/>
          <wp:effectExtent l="0" t="0" r="0" b="8890"/>
          <wp:wrapSquare wrapText="bothSides"/>
          <wp:docPr id="50729768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4770" cy="276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2BBC80C9" wp14:editId="1891E72C">
          <wp:simplePos x="0" y="0"/>
          <wp:positionH relativeFrom="margin">
            <wp:align>left</wp:align>
          </wp:positionH>
          <wp:positionV relativeFrom="paragraph">
            <wp:posOffset>-2805</wp:posOffset>
          </wp:positionV>
          <wp:extent cx="1366599" cy="207563"/>
          <wp:effectExtent l="0" t="0" r="5080" b="2540"/>
          <wp:wrapNone/>
          <wp:docPr id="101181831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99" cy="20756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1F34" w:rsidRPr="00A51008">
      <w:rPr>
        <w:rFonts w:ascii="Arial" w:hAnsi="Arial" w:cs="Arial"/>
        <w:sz w:val="20"/>
        <w:szCs w:val="20"/>
      </w:rPr>
      <w:ptab w:relativeTo="margin" w:alignment="center" w:leader="none"/>
    </w:r>
  </w:p>
  <w:p w14:paraId="0606E547" w14:textId="77777777" w:rsidR="00CA256B" w:rsidRDefault="00CA256B" w:rsidP="00781F34">
    <w:pPr>
      <w:pStyle w:val="Header"/>
      <w:jc w:val="center"/>
      <w:rPr>
        <w:rFonts w:ascii="Arial" w:hAnsi="Arial" w:cs="Arial"/>
        <w:sz w:val="20"/>
        <w:szCs w:val="20"/>
      </w:rPr>
    </w:pPr>
  </w:p>
  <w:p w14:paraId="525EBE9C" w14:textId="206C1EE3" w:rsidR="00781F34" w:rsidRPr="00D85631" w:rsidRDefault="00781F34" w:rsidP="00781F34">
    <w:pPr>
      <w:pStyle w:val="Header"/>
      <w:jc w:val="center"/>
      <w:rPr>
        <w:rFonts w:ascii="Arial" w:hAnsi="Arial" w:cs="Arial"/>
        <w:sz w:val="20"/>
        <w:szCs w:val="20"/>
      </w:rPr>
    </w:pPr>
    <w:r w:rsidRPr="00D85631">
      <w:rPr>
        <w:rFonts w:ascii="Arial" w:hAnsi="Arial" w:cs="Arial"/>
        <w:sz w:val="20"/>
        <w:szCs w:val="20"/>
      </w:rPr>
      <w:ptab w:relativeTo="margin" w:alignment="right" w:leader="none"/>
    </w:r>
    <w:r w:rsidRPr="00D85631">
      <w:rPr>
        <w:rFonts w:ascii="Arial" w:hAnsi="Arial" w:cs="Arial"/>
        <w:sz w:val="20"/>
        <w:szCs w:val="20"/>
      </w:rPr>
      <w:tab/>
    </w:r>
  </w:p>
  <w:sdt>
    <w:sdtPr>
      <w:rPr>
        <w:rFonts w:ascii="Arial" w:hAnsi="Arial" w:cs="Arial"/>
        <w:szCs w:val="18"/>
        <w:lang w:val="nb-NO"/>
      </w:rPr>
      <w:alias w:val="Subtitle"/>
      <w:tag w:val="nocos_Subtitle1"/>
      <w:id w:val="-254203387"/>
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c5ce8dc4-2149-4752-b821-e4c035bce7cc' xmlns:ns5='http://schemas.microsoft.com/sharepoint/v3/fields' " w:xpath="/ns0:properties[1]/documentManagement[1]/ns3:nocos_Subtitle1[1]" w:storeItemID="{792B676A-A415-47B6-BF08-0DEBF556785B}"/>
      <w:text/>
    </w:sdtPr>
    <w:sdtContent>
      <w:p w14:paraId="17C350EC" w14:textId="77777777" w:rsidR="00781F34" w:rsidRPr="00D85631" w:rsidRDefault="00781F34" w:rsidP="00781F34">
        <w:pPr>
          <w:pStyle w:val="Header"/>
          <w:rPr>
            <w:rFonts w:ascii="Arial" w:hAnsi="Arial" w:cs="Arial"/>
            <w:szCs w:val="18"/>
            <w:lang w:val="nb-NO"/>
          </w:rPr>
        </w:pPr>
        <w:r w:rsidRPr="00D85631">
          <w:rPr>
            <w:rFonts w:ascii="Arial" w:hAnsi="Arial" w:cs="Arial"/>
            <w:szCs w:val="18"/>
            <w:lang w:val="nb-NO"/>
          </w:rPr>
          <w:t>Konkurransegrunnlag M1, maskin og prosessentreprise – Skjersholmane Renseanlegg</w:t>
        </w:r>
      </w:p>
    </w:sdtContent>
  </w:sdt>
  <w:p w14:paraId="3B0436F1" w14:textId="31251C02" w:rsidR="00781F34" w:rsidRPr="00D85631" w:rsidRDefault="00781F34" w:rsidP="00781F34">
    <w:pPr>
      <w:pStyle w:val="Header"/>
      <w:tabs>
        <w:tab w:val="left" w:pos="2435"/>
      </w:tabs>
      <w:rPr>
        <w:rFonts w:ascii="Arial" w:hAnsi="Arial" w:cs="Arial"/>
        <w:color w:val="948A54" w:themeColor="background2" w:themeShade="80"/>
        <w:sz w:val="20"/>
        <w:szCs w:val="20"/>
        <w:lang w:val="nb-NO"/>
      </w:rPr>
    </w:pPr>
    <w:proofErr w:type="spellStart"/>
    <w:r w:rsidRPr="00D85631">
      <w:rPr>
        <w:rFonts w:ascii="Arial" w:hAnsi="Arial" w:cs="Arial"/>
        <w:lang w:val="nb-NO"/>
      </w:rPr>
      <w:t>Oppdragsnr</w:t>
    </w:r>
    <w:proofErr w:type="spellEnd"/>
    <w:r w:rsidRPr="00D85631">
      <w:rPr>
        <w:rFonts w:ascii="Arial" w:hAnsi="Arial" w:cs="Arial"/>
        <w:lang w:val="nb-NO"/>
      </w:rPr>
      <w:t xml:space="preserve">.: </w:t>
    </w:r>
    <w:sdt>
      <w:sdtPr>
        <w:rPr>
          <w:rFonts w:ascii="Arial" w:hAnsi="Arial" w:cs="Arial"/>
        </w:rPr>
        <w:alias w:val="Assignment Number"/>
        <w:tag w:val="nocos_AssignmentNo"/>
        <w:id w:val="701594417"/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AssignmentNo[1]" w:storeItemID="{56170657-AFF6-4981-AF91-60944352CEE5}"/>
        <w:text/>
      </w:sdtPr>
      <w:sdtContent>
        <w:r w:rsidRPr="00D85631">
          <w:rPr>
            <w:rFonts w:ascii="Arial" w:hAnsi="Arial" w:cs="Arial"/>
            <w:lang w:val="nb-NO"/>
          </w:rPr>
          <w:t xml:space="preserve">     </w:t>
        </w:r>
      </w:sdtContent>
    </w:sdt>
    <w:r w:rsidRPr="00D85631">
      <w:rPr>
        <w:rFonts w:ascii="Arial" w:hAnsi="Arial" w:cs="Arial"/>
        <w:lang w:val="nb-NO"/>
      </w:rPr>
      <w:t xml:space="preserve">   </w:t>
    </w:r>
    <w:proofErr w:type="spellStart"/>
    <w:r w:rsidRPr="00D85631">
      <w:rPr>
        <w:rFonts w:ascii="Arial" w:hAnsi="Arial" w:cs="Arial"/>
        <w:lang w:val="nb-NO"/>
      </w:rPr>
      <w:t>Dokumentnr</w:t>
    </w:r>
    <w:proofErr w:type="spellEnd"/>
    <w:r w:rsidRPr="00D85631">
      <w:rPr>
        <w:rFonts w:ascii="Arial" w:hAnsi="Arial" w:cs="Arial"/>
        <w:lang w:val="nb-NO"/>
      </w:rPr>
      <w:t xml:space="preserve">.: </w:t>
    </w:r>
    <w:sdt>
      <w:sdtPr>
        <w:rPr>
          <w:rFonts w:ascii="Arial" w:hAnsi="Arial" w:cs="Arial"/>
          <w:lang w:val="nb-NO"/>
        </w:rPr>
        <w:alias w:val="Document Number"/>
        <w:tag w:val="nocos_DocumentNo"/>
        <w:id w:val="-24869293"/>
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DocumentNo[1]" w:storeItemID="{56170657-AFF6-4981-AF91-60944352CEE5}"/>
        <w:text/>
      </w:sdtPr>
      <w:sdtContent>
        <w:r w:rsidR="008D20A7" w:rsidRPr="008D20A7">
          <w:rPr>
            <w:rFonts w:ascii="Arial" w:hAnsi="Arial" w:cs="Arial"/>
            <w:lang w:val="nb-NO"/>
          </w:rPr>
          <w:t>S</w:t>
        </w:r>
        <w:r w:rsidR="008D20A7">
          <w:rPr>
            <w:rFonts w:ascii="Arial" w:hAnsi="Arial" w:cs="Arial"/>
            <w:lang w:val="nb-NO"/>
          </w:rPr>
          <w:t>RA-M1-100E</w:t>
        </w:r>
      </w:sdtContent>
    </w:sdt>
    <w:r w:rsidRPr="00D85631">
      <w:rPr>
        <w:rFonts w:ascii="Arial" w:hAnsi="Arial" w:cs="Arial"/>
        <w:lang w:val="nb-NO"/>
      </w:rPr>
      <w:t xml:space="preserve">   Revisjon: </w:t>
    </w:r>
    <w:sdt>
      <w:sdtPr>
        <w:rPr>
          <w:rFonts w:ascii="Arial" w:hAnsi="Arial" w:cs="Arial"/>
          <w:lang w:val="nb-NO"/>
        </w:rPr>
        <w:alias w:val="Revision"/>
        <w:tag w:val="nocos_Version"/>
        <w:id w:val="480587606"/>
        <w:dataBinding w:prefixMappings="xmlns:ns0='http://schemas.microsoft.com/office/2006/metadata/properties' xmlns:ns1='http://www.w3.org/2001/XMLSchema-instance' xmlns:ns2='http://schemas.microsoft.com/office/infopath/2007/PartnerControls' xmlns:ns3='91eab03a-88c7-4d6b-9ba5-52c85cc7b773' xmlns:ns4='10297ffb-6faf-4824-bb66-6fa0d5c6b2f5' xmlns:ns5='7900e9b6-4499-437f-b7e8-a8ca5db553ce' xmlns:ns6='4917d019-9ece-4176-92c1-a87ecd58e329' " w:xpath="/ns0:properties[1]/documentManagement[1]/ns3:nocos_Version[1]" w:storeItemID="{792B676A-A415-47B6-BF08-0DEBF556785B}"/>
        <w:text/>
      </w:sdtPr>
      <w:sdtContent>
        <w:r w:rsidRPr="00D85631">
          <w:rPr>
            <w:rFonts w:ascii="Arial" w:hAnsi="Arial" w:cs="Arial"/>
            <w:lang w:val="nb-NO"/>
          </w:rPr>
          <w:t>N/A</w:t>
        </w:r>
      </w:sdtContent>
    </w:sdt>
  </w:p>
  <w:p w14:paraId="2A23AC43" w14:textId="77777777" w:rsidR="002E2865" w:rsidRPr="002E2865" w:rsidRDefault="002E2865">
    <w:pPr>
      <w:pStyle w:val="Header"/>
      <w:rPr>
        <w:lang w:val="nb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102797521">
    <w:abstractNumId w:val="8"/>
  </w:num>
  <w:num w:numId="2" w16cid:durableId="99030248">
    <w:abstractNumId w:val="6"/>
  </w:num>
  <w:num w:numId="3" w16cid:durableId="2123914072">
    <w:abstractNumId w:val="5"/>
  </w:num>
  <w:num w:numId="4" w16cid:durableId="88165422">
    <w:abstractNumId w:val="4"/>
  </w:num>
  <w:num w:numId="5" w16cid:durableId="521940784">
    <w:abstractNumId w:val="7"/>
  </w:num>
  <w:num w:numId="6" w16cid:durableId="1797066397">
    <w:abstractNumId w:val="3"/>
  </w:num>
  <w:num w:numId="7" w16cid:durableId="2032756170">
    <w:abstractNumId w:val="2"/>
  </w:num>
  <w:num w:numId="8" w16cid:durableId="2141142569">
    <w:abstractNumId w:val="1"/>
  </w:num>
  <w:num w:numId="9" w16cid:durableId="602222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1057A"/>
    <w:rsid w:val="00034616"/>
    <w:rsid w:val="0006063C"/>
    <w:rsid w:val="00084C2A"/>
    <w:rsid w:val="000A23F6"/>
    <w:rsid w:val="000F7495"/>
    <w:rsid w:val="0015074B"/>
    <w:rsid w:val="00197635"/>
    <w:rsid w:val="001B07BD"/>
    <w:rsid w:val="002026B0"/>
    <w:rsid w:val="002574A3"/>
    <w:rsid w:val="0029639D"/>
    <w:rsid w:val="002D2143"/>
    <w:rsid w:val="002E2865"/>
    <w:rsid w:val="002F1320"/>
    <w:rsid w:val="00326F90"/>
    <w:rsid w:val="003353C7"/>
    <w:rsid w:val="00350B15"/>
    <w:rsid w:val="004457A5"/>
    <w:rsid w:val="00447B51"/>
    <w:rsid w:val="004B1A83"/>
    <w:rsid w:val="004E2B6D"/>
    <w:rsid w:val="005B6DF6"/>
    <w:rsid w:val="005C5BAF"/>
    <w:rsid w:val="005C62BA"/>
    <w:rsid w:val="006E5288"/>
    <w:rsid w:val="00721B32"/>
    <w:rsid w:val="00743BC9"/>
    <w:rsid w:val="007632F0"/>
    <w:rsid w:val="00781F34"/>
    <w:rsid w:val="00792F51"/>
    <w:rsid w:val="008D20A7"/>
    <w:rsid w:val="009202AD"/>
    <w:rsid w:val="009B65E5"/>
    <w:rsid w:val="009C7B24"/>
    <w:rsid w:val="00A167CE"/>
    <w:rsid w:val="00A17D7B"/>
    <w:rsid w:val="00AA1D8D"/>
    <w:rsid w:val="00AC6114"/>
    <w:rsid w:val="00AF742C"/>
    <w:rsid w:val="00B13506"/>
    <w:rsid w:val="00B40DA4"/>
    <w:rsid w:val="00B47730"/>
    <w:rsid w:val="00BD4DEE"/>
    <w:rsid w:val="00BE0EC2"/>
    <w:rsid w:val="00C60A9C"/>
    <w:rsid w:val="00CA256B"/>
    <w:rsid w:val="00CB0664"/>
    <w:rsid w:val="00CC5CF6"/>
    <w:rsid w:val="00CE5A79"/>
    <w:rsid w:val="00CF010A"/>
    <w:rsid w:val="00D25C2C"/>
    <w:rsid w:val="00D44544"/>
    <w:rsid w:val="00D85631"/>
    <w:rsid w:val="00D9270A"/>
    <w:rsid w:val="00DB7FCC"/>
    <w:rsid w:val="00E10156"/>
    <w:rsid w:val="00E25CD0"/>
    <w:rsid w:val="00E87636"/>
    <w:rsid w:val="00EF0393"/>
    <w:rsid w:val="00FC3FF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EC4209"/>
  <w14:defaultImageDpi w14:val="300"/>
  <w15:docId w15:val="{BD5E1AB5-AF11-4FF4-9C76-636F3D19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DB7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7FC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DB7FCC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DB7FCC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4457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457A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457A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5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457A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OCOS Assignment Document" ma:contentTypeID="0x010100B00F0766BAE1BF499338ABD74570925911009424B7CC3E0C6F4490D09DB67CCF52F5" ma:contentTypeVersion="67" ma:contentTypeDescription="" ma:contentTypeScope="" ma:versionID="71cf988815c8d9a503175927f87106b2">
  <xsd:schema xmlns:xsd="http://www.w3.org/2001/XMLSchema" xmlns:xs="http://www.w3.org/2001/XMLSchema" xmlns:p="http://schemas.microsoft.com/office/2006/metadata/properties" xmlns:ns2="91eab03a-88c7-4d6b-9ba5-52c85cc7b773" xmlns:ns3="10297ffb-6faf-4824-bb66-6fa0d5c6b2f5" xmlns:ns4="4917d019-9ece-4176-92c1-a87ecd58e329" xmlns:ns5="7900e9b6-4499-437f-b7e8-a8ca5db553ce" targetNamespace="http://schemas.microsoft.com/office/2006/metadata/properties" ma:root="true" ma:fieldsID="6c6cf8a5c5c513d81a86c036672a3bbe" ns2:_="" ns3:_="" ns4:_="" ns5:_="">
    <xsd:import namespace="91eab03a-88c7-4d6b-9ba5-52c85cc7b773"/>
    <xsd:import namespace="10297ffb-6faf-4824-bb66-6fa0d5c6b2f5"/>
    <xsd:import namespace="4917d019-9ece-4176-92c1-a87ecd58e329"/>
    <xsd:import namespace="7900e9b6-4499-437f-b7e8-a8ca5db553ce"/>
    <xsd:element name="properties">
      <xsd:complexType>
        <xsd:sequence>
          <xsd:element name="documentManagement">
            <xsd:complexType>
              <xsd:all>
                <xsd:element ref="ns2:nocos_Author" minOccurs="0"/>
                <xsd:element ref="ns3:nocos_CoAuthor" minOccurs="0"/>
                <xsd:element ref="ns4:nocos_ShortDescription" minOccurs="0"/>
                <xsd:element ref="ns2:nocos_AssignmentNo" minOccurs="0"/>
                <xsd:element ref="ns2:nocos_LanguageChoice" minOccurs="0"/>
                <xsd:element ref="ns4:nocos_subLocationStreetAddress" minOccurs="0"/>
                <xsd:element ref="ns4:nocos_subLocationPhoneNumber" minOccurs="0"/>
                <xsd:element ref="ns4:nocos_subLocationPostAddress" minOccurs="0"/>
                <xsd:element ref="ns2:nocos_DocumentNo" minOccurs="0"/>
                <xsd:element ref="ns2:nocos_DocumentNoEx" minOccurs="0"/>
                <xsd:element ref="ns4:nocos_IsResultDocument" minOccurs="0"/>
                <xsd:element ref="ns5:nocos_AssignmentNumberFolder" minOccurs="0"/>
                <xsd:element ref="ns3:jacf4ecc7ddf413885578b5f90b4690c" minOccurs="0"/>
                <xsd:element ref="ns3:TaxCatchAllLabel" minOccurs="0"/>
                <xsd:element ref="ns3:m7e7cb6d796e431b9816b2453dd106c9" minOccurs="0"/>
                <xsd:element ref="ns3:TaxCatchAll" minOccurs="0"/>
                <xsd:element ref="ns3:g621d6fde4bf482887c7572f8147c842" minOccurs="0"/>
                <xsd:element ref="ns2:nocos_Companyo1c6d18263c643318b4ab4fa95b1841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ab03a-88c7-4d6b-9ba5-52c85cc7b773" elementFormDefault="qualified">
    <xsd:import namespace="http://schemas.microsoft.com/office/2006/documentManagement/types"/>
    <xsd:import namespace="http://schemas.microsoft.com/office/infopath/2007/PartnerControls"/>
    <xsd:element name="nocos_Author" ma:index="1" nillable="true" ma:displayName="Document Author" ma:indexed="true" ma:list="UserInfo" ma:SharePointGroup="0" ma:internalName="nocos_Autho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cos_AssignmentNo" ma:index="8" nillable="true" ma:displayName="Assignment Number" ma:internalName="nocos_AssignmentNo">
      <xsd:simpleType>
        <xsd:restriction base="dms:Text">
          <xsd:maxLength value="20"/>
        </xsd:restriction>
      </xsd:simpleType>
    </xsd:element>
    <xsd:element name="nocos_LanguageChoice" ma:index="9" nillable="true" ma:displayName="Language" ma:default="English" ma:format="Dropdown" ma:internalName="nocos_LanguageChoice">
      <xsd:simpleType>
        <xsd:restriction base="dms:Choice">
          <xsd:enumeration value="English"/>
          <xsd:enumeration value="Norwegian bokmål"/>
          <xsd:enumeration value="Norwegian nynorsk"/>
          <xsd:enumeration value="Swedish"/>
          <xsd:enumeration value="Icelandic"/>
          <xsd:enumeration value="Danish"/>
        </xsd:restriction>
      </xsd:simpleType>
    </xsd:element>
    <xsd:element name="nocos_DocumentNo" ma:index="15" nillable="true" ma:displayName="Document Number" ma:internalName="nocos_DocumentNo">
      <xsd:simpleType>
        <xsd:restriction base="dms:Text">
          <xsd:maxLength value="255"/>
        </xsd:restriction>
      </xsd:simpleType>
    </xsd:element>
    <xsd:element name="nocos_DocumentNoEx" ma:index="16" nillable="true" ma:displayName="Document Number External" ma:internalName="nocos_DocumentNoEx">
      <xsd:simpleType>
        <xsd:restriction base="dms:Text">
          <xsd:maxLength value="255"/>
        </xsd:restriction>
      </xsd:simpleType>
    </xsd:element>
    <xsd:element name="nocos_Companyo1c6d18263c643318b4ab4fa95b1841d" ma:index="29" nillable="true" ma:taxonomy="true" ma:internalName="nocos_Companyo1c6d18263c643318b4ab4fa95b1841d" ma:taxonomyFieldName="nocos_Company" ma:displayName="Norconsult Company" ma:default="" ma:fieldId="{81c6d182-63c6-4331-8b4a-b4fa95b1841d}" ma:sspId="36ba8a11-c170-4d93-a6b3-de3dc91d54c5" ma:termSetId="3bb40cac-c1c7-45b8-b3c5-820442baec92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7ffb-6faf-4824-bb66-6fa0d5c6b2f5" elementFormDefault="qualified">
    <xsd:import namespace="http://schemas.microsoft.com/office/2006/documentManagement/types"/>
    <xsd:import namespace="http://schemas.microsoft.com/office/infopath/2007/PartnerControls"/>
    <xsd:element name="nocos_CoAuthor" ma:index="2" nillable="true" ma:displayName="Co-Author" ma:list="UserInfo" ma:SharePointGroup="0" ma:internalName="nocos_CoAuthor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jacf4ecc7ddf413885578b5f90b4690c" ma:index="21" nillable="true" ma:taxonomy="true" ma:internalName="jacf4ecc7ddf413885578b5f90b4690c" ma:taxonomyFieldName="nocos_NorconsultLocation" ma:displayName="Norconsult Location" ma:default="" ma:fieldId="{3acf4ecc-7ddf-4138-8557-8b5f90b4690c}" ma:sspId="36ba8a11-c170-4d93-a6b3-de3dc91d54c5" ma:termSetId="d5ead399-97cc-4e39-b56c-35de9ee14a1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ff22a1b8-989a-4a94-9779-86661834c629}" ma:internalName="TaxCatchAllLabel" ma:readOnly="true" ma:showField="CatchAllDataLabel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7e7cb6d796e431b9816b2453dd106c9" ma:index="26" nillable="true" ma:taxonomy="true" ma:internalName="m7e7cb6d796e431b9816b2453dd106c9" ma:taxonomyFieldName="nocos_disciplineTerms" ma:displayName="Discipline" ma:default="" ma:fieldId="{67e7cb6d-796e-431b-9816-b2453dd106c9}" ma:taxonomyMulti="true" ma:sspId="36ba8a11-c170-4d93-a6b3-de3dc91d54c5" ma:termSetId="6a24ac17-820e-4933-8681-5fd7d019a66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7" nillable="true" ma:displayName="Taxonomy Catch All Column" ma:hidden="true" ma:list="{ff22a1b8-989a-4a94-9779-86661834c629}" ma:internalName="TaxCatchAll" ma:showField="CatchAllData" ma:web="3ec62e1a-b5e3-4ace-a249-dba52b460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621d6fde4bf482887c7572f8147c842" ma:index="28" nillable="true" ma:taxonomy="true" ma:internalName="g621d6fde4bf482887c7572f8147c842" ma:taxonomyFieldName="nocos_disciplineTermsSW" ma:displayName="Discipline" ma:readOnly="false" ma:default="" ma:fieldId="{0621d6fd-e4bf-4828-87c7-572f8147c842}" ma:sspId="36ba8a11-c170-4d93-a6b3-de3dc91d54c5" ma:termSetId="dc5dbd22-bec5-478d-8997-19ae06b5e97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7d019-9ece-4176-92c1-a87ecd58e329" elementFormDefault="qualified">
    <xsd:import namespace="http://schemas.microsoft.com/office/2006/documentManagement/types"/>
    <xsd:import namespace="http://schemas.microsoft.com/office/infopath/2007/PartnerControls"/>
    <xsd:element name="nocos_ShortDescription" ma:index="6" nillable="true" ma:displayName="Short Description" ma:internalName="nocos_ShortDescription">
      <xsd:simpleType>
        <xsd:restriction base="dms:Text">
          <xsd:maxLength value="255"/>
        </xsd:restriction>
      </xsd:simpleType>
    </xsd:element>
    <xsd:element name="nocos_subLocationStreetAddress" ma:index="11" nillable="true" ma:displayName="Norconsult Location - Street Address" ma:hidden="true" ma:internalName="nocos_subLocationStreetAddress" ma:readOnly="false">
      <xsd:simpleType>
        <xsd:restriction base="dms:Text">
          <xsd:maxLength value="255"/>
        </xsd:restriction>
      </xsd:simpleType>
    </xsd:element>
    <xsd:element name="nocos_subLocationPhoneNumber" ma:index="12" nillable="true" ma:displayName="Norconsult Location - Phone Number" ma:hidden="true" ma:internalName="nocos_subLocationPhoneNumber" ma:readOnly="false">
      <xsd:simpleType>
        <xsd:restriction base="dms:Text">
          <xsd:maxLength value="255"/>
        </xsd:restriction>
      </xsd:simpleType>
    </xsd:element>
    <xsd:element name="nocos_subLocationPostAddress" ma:index="13" nillable="true" ma:displayName="Norconsult Location - Post Address" ma:hidden="true" ma:internalName="nocos_subLocationPostAddress" ma:readOnly="false">
      <xsd:simpleType>
        <xsd:restriction base="dms:Text">
          <xsd:maxLength value="255"/>
        </xsd:restriction>
      </xsd:simpleType>
    </xsd:element>
    <xsd:element name="nocos_IsResultDocument" ma:index="17" nillable="true" ma:displayName="Result Document?" ma:default="0" ma:hidden="true" ma:indexed="true" ma:internalName="nocos_IsResultDocument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0e9b6-4499-437f-b7e8-a8ca5db553ce" elementFormDefault="qualified">
    <xsd:import namespace="http://schemas.microsoft.com/office/2006/documentManagement/types"/>
    <xsd:import namespace="http://schemas.microsoft.com/office/infopath/2007/PartnerControls"/>
    <xsd:element name="nocos_AssignmentNumberFolder" ma:index="18" nillable="true" ma:displayName="Assignment Number Folder" ma:hidden="true" ma:internalName="nocos_AssignmentNumberFolder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6ba8a11-c170-4d93-a6b3-de3dc91d54c5" ContentTypeId="0x010100B00F0766BAE1BF499338ABD7457092591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cos_AssignmentNo xmlns="91eab03a-88c7-4d6b-9ba5-52c85cc7b773" xsi:nil="true"/>
    <nocos_IsResultDocument xmlns="4917d019-9ece-4176-92c1-a87ecd58e329">false</nocos_IsResultDocument>
    <nocos_DocumentNo xmlns="91eab03a-88c7-4d6b-9ba5-52c85cc7b773">SRA-M1-100E</nocos_DocumentNo>
    <nocos_DocumentNoEx xmlns="91eab03a-88c7-4d6b-9ba5-52c85cc7b773" xsi:nil="true"/>
    <TaxCatchAll xmlns="10297ffb-6faf-4824-bb66-6fa0d5c6b2f5" xsi:nil="true"/>
    <jacf4ecc7ddf413885578b5f90b4690c xmlns="10297ffb-6faf-4824-bb66-6fa0d5c6b2f5">
      <Terms xmlns="http://schemas.microsoft.com/office/infopath/2007/PartnerControls"/>
    </jacf4ecc7ddf413885578b5f90b4690c>
    <m7e7cb6d796e431b9816b2453dd106c9 xmlns="10297ffb-6faf-4824-bb66-6fa0d5c6b2f5">
      <Terms xmlns="http://schemas.microsoft.com/office/infopath/2007/PartnerControls"/>
    </m7e7cb6d796e431b9816b2453dd106c9>
    <nocos_Author xmlns="91eab03a-88c7-4d6b-9ba5-52c85cc7b773">
      <UserInfo>
        <DisplayName/>
        <AccountId xsi:nil="true"/>
        <AccountType/>
      </UserInfo>
    </nocos_Author>
    <nocos_LanguageChoice xmlns="91eab03a-88c7-4d6b-9ba5-52c85cc7b773">English</nocos_LanguageChoice>
    <nocos_Companyo1c6d18263c643318b4ab4fa95b1841d xmlns="91eab03a-88c7-4d6b-9ba5-52c85cc7b773">
      <Terms xmlns="http://schemas.microsoft.com/office/infopath/2007/PartnerControls"/>
    </nocos_Companyo1c6d18263c643318b4ab4fa95b1841d>
    <nocos_subLocationStreetAddress xmlns="4917d019-9ece-4176-92c1-a87ecd58e329" xsi:nil="true"/>
    <nocos_subLocationPhoneNumber xmlns="4917d019-9ece-4176-92c1-a87ecd58e329" xsi:nil="true"/>
    <nocos_subLocationPostAddress xmlns="4917d019-9ece-4176-92c1-a87ecd58e329" xsi:nil="true"/>
    <nocos_ShortDescription xmlns="4917d019-9ece-4176-92c1-a87ecd58e329" xsi:nil="true"/>
    <nocos_AssignmentNumberFolder xmlns="7900e9b6-4499-437f-b7e8-a8ca5db553ce" xsi:nil="true"/>
    <nocos_CoAuthor xmlns="10297ffb-6faf-4824-bb66-6fa0d5c6b2f5">
      <UserInfo>
        <DisplayName/>
        <AccountId xsi:nil="true"/>
        <AccountType/>
      </UserInfo>
    </nocos_CoAuthor>
    <g621d6fde4bf482887c7572f8147c842 xmlns="10297ffb-6faf-4824-bb66-6fa0d5c6b2f5">
      <Terms xmlns="http://schemas.microsoft.com/office/infopath/2007/PartnerControls"/>
    </g621d6fde4bf482887c7572f8147c842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486DA6C-A3EC-4633-8FAB-7A8041A57D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eab03a-88c7-4d6b-9ba5-52c85cc7b773"/>
    <ds:schemaRef ds:uri="10297ffb-6faf-4824-bb66-6fa0d5c6b2f5"/>
    <ds:schemaRef ds:uri="4917d019-9ece-4176-92c1-a87ecd58e329"/>
    <ds:schemaRef ds:uri="7900e9b6-4499-437f-b7e8-a8ca5db553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7D3174-DFB3-4EAF-A567-A53EB8BCAF7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1087832-460E-4127-B945-510A1BA721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6170657-AFF6-4981-AF91-60944352CEE5}">
  <ds:schemaRefs>
    <ds:schemaRef ds:uri="http://schemas.microsoft.com/office/2006/metadata/properties"/>
    <ds:schemaRef ds:uri="http://schemas.microsoft.com/office/infopath/2007/PartnerControls"/>
    <ds:schemaRef ds:uri="91eab03a-88c7-4d6b-9ba5-52c85cc7b773"/>
    <ds:schemaRef ds:uri="4917d019-9ece-4176-92c1-a87ecd58e329"/>
    <ds:schemaRef ds:uri="10297ffb-6faf-4824-bb66-6fa0d5c6b2f5"/>
    <ds:schemaRef ds:uri="7900e9b6-4499-437f-b7e8-a8ca5db553ce"/>
  </ds:schemaRefs>
</ds:datastoreItem>
</file>

<file path=customXml/itemProps5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5110470-9488-4156-833d-c297ee816837}" enabled="1" method="Privileged" siteId="{ce25ca93-004f-44f4-a6b5-eb22b45815a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216</Words>
  <Characters>1581</Characters>
  <Application>Microsoft Office Word</Application>
  <DocSecurity>0</DocSecurity>
  <Lines>121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Rikke Soltveit</cp:lastModifiedBy>
  <cp:revision>29</cp:revision>
  <dcterms:created xsi:type="dcterms:W3CDTF">2026-05-07T10:20:00Z</dcterms:created>
  <dcterms:modified xsi:type="dcterms:W3CDTF">2026-08-04T07:48:00Z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0x010100B00F0766BAE1BF499338ABD74570925911009424B7CC3E0C6F4490D09DB67CCF52F5</vt:lpwstr>
  </property>
  <property fmtid="{D5CDD505-2E9C-101B-9397-08002B2CF9AE}" pid="3" name="nocos_Company">
    <vt:lpwstr/>
  </property>
  <property fmtid="{D5CDD505-2E9C-101B-9397-08002B2CF9AE}" pid="4" name="nocos_Country">
    <vt:lpwstr/>
  </property>
  <property fmtid="{D5CDD505-2E9C-101B-9397-08002B2CF9AE}" pid="5" name="MediaServiceImageTags">
    <vt:lpwstr/>
  </property>
  <property fmtid="{D5CDD505-2E9C-101B-9397-08002B2CF9AE}" pid="6" name="nocos_Country2e046c78d7b14a9987252de9d9e5a08e">
    <vt:lpwstr/>
  </property>
  <property fmtid="{D5CDD505-2E9C-101B-9397-08002B2CF9AE}" pid="7" name="nocos_ChangeDocumentType">
    <vt:lpwstr/>
  </property>
  <property fmtid="{D5CDD505-2E9C-101B-9397-08002B2CF9AE}" pid="8" name="g43693e65fee4fe6852021dad4189cbb">
    <vt:lpwstr/>
  </property>
  <property fmtid="{D5CDD505-2E9C-101B-9397-08002B2CF9AE}" pid="9" name="nocos_MeetingType">
    <vt:lpwstr/>
  </property>
  <property fmtid="{D5CDD505-2E9C-101B-9397-08002B2CF9AE}" pid="10" name="nocos_disciplineTerms">
    <vt:lpwstr/>
  </property>
  <property fmtid="{D5CDD505-2E9C-101B-9397-08002B2CF9AE}" pid="11" name="nocos_NorconsultLocation">
    <vt:lpwstr/>
  </property>
  <property fmtid="{D5CDD505-2E9C-101B-9397-08002B2CF9AE}" pid="12" name="b5d7e62e7ca94f11906fb431f9541c43">
    <vt:lpwstr/>
  </property>
  <property fmtid="{D5CDD505-2E9C-101B-9397-08002B2CF9AE}" pid="13" name="lcf76f155ced4ddcb4097134ff3c332f">
    <vt:lpwstr/>
  </property>
  <property fmtid="{D5CDD505-2E9C-101B-9397-08002B2CF9AE}" pid="14" name="docLang">
    <vt:lpwstr>nb</vt:lpwstr>
  </property>
  <property fmtid="{D5CDD505-2E9C-101B-9397-08002B2CF9AE}" pid="15" name="nocos_disciplineTermsSW">
    <vt:lpwstr/>
  </property>
  <property fmtid="{D5CDD505-2E9C-101B-9397-08002B2CF9AE}" pid="16" name="ad798d5e67884d14867b2878ab9e31de">
    <vt:lpwstr/>
  </property>
  <property fmtid="{D5CDD505-2E9C-101B-9397-08002B2CF9AE}" pid="17" name="nocos_ProposalDocumentType">
    <vt:lpwstr/>
  </property>
</Properties>
</file>